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6761957" name="e7b9023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261487" name="e7b90230-fdcd-11f0-92b3-e962ac2f7a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9404615" name="f1a523a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294815" name="f1a523a0-fdcd-11f0-92b3-e962ac2f7a6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2056888" name="b952ed9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3396405" name="b952ed90-fdd0-11f0-92b3-e962ac2f7a6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2713632" name="bd9b45a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19708" name="bd9b45a0-fdd0-11f0-92b3-e962ac2f7a6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973999" name="74852e1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614423" name="74852e10-fdd2-11f0-92b3-e962ac2f7a6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317595" name="78c7449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0417209" name="78c74490-fdd2-11f0-92b3-e962ac2f7a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Anschlagkitt erkennbar.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6851789" name="28207d3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137071" name="28207d30-fdd3-11f0-92b3-e962ac2f7a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5260179" name="2e61980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5515019" name="2e619800-fdd3-11f0-92b3-e962ac2f7a6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